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w14="http://schemas.microsoft.com/office/word/2010/wordml" xmlns:r="http://schemas.openxmlformats.org/officeDocument/2006/relationships" xmlns:a="http://schemas.openxmlformats.org/drawingml/2006/main" xmlns:a14="http://schemas.microsoft.com/office/drawing/2010/main" xmlns:wp="http://schemas.openxmlformats.org/drawingml/2006/wordprocessingDrawing" xmlns:wp14="http://schemas.microsoft.com/office/word/2010/wordprocessingDrawing" xmlns:m="http://schemas.openxmlformats.org/officeDocument/2006/math" xmlns:w15="http://schemas.microsoft.com/office/word/2012/wordml" xmlns:mc="http://schemas.openxmlformats.org/markup-compatibility/2006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jc w:val="center"/>
        <w:tblBorders>
          <w:top w:val="single" w:color="000000" w:sz="4"/>
          <w:left w:val="single" w:color="000000" w:sz="4"/>
          <w:bottom w:val="single" w:color="000000" w:sz="4"/>
          <w:right w:val="single" w:color="000000" w:sz="4"/>
          <w:insideH w:val="single" w:color="000000" w:sz="4"/>
          <w:insideV w:val="single" w:color="000000" w:sz="4"/>
        </w:tblBorders>
        <w:tblLayout w:type="fixed"/>
      </w:tblPr>
      <w:tblGrid>
        <w:gridCol w:w="1200"/>
        <w:gridCol w:w="1400"/>
        <w:gridCol w:w="1400"/>
        <w:gridCol w:w="1600"/>
        <w:gridCol w:w="1900"/>
        <w:gridCol w:w="800"/>
        <w:gridCol w:w="1300"/>
        <w:gridCol w:w="1200"/>
        <w:gridCol w:w="1500"/>
        <w:gridCol w:w="1700"/>
      </w:tblGrid>
      <w:tr>
        <w:trPr>
          <w:tblHeader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Verdacht-Bauteil Nr.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Gebäude/ Ebene/Raum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Einbauort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Material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Bild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Farbe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Schadstoff-verdacht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Proben-bezeichnung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Ergebnis</w:t>
            </w:r>
          </w:p>
        </w:tc>
      </w:tr>
      <w:tr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Feuchtkeller / Entsorgung </w:t>
            </w:r>
          </w:p>
          <w:p>
            <w:pPr>
              <w:spacing w:before="0" w:after="0" w:line="240" w:lineRule="auto"/>
            </w:pPr>
            <w:r>
              <w:t>UG A014 - A013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751481637" name="b1ee32c0-8d60-11f0-8af3-477e6cb2b6a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45236354" name="b1ee32c0-8d60-11f0-8af3-477e6cb2b6a3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MaP-7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Korridor Treppe </w:t>
            </w:r>
          </w:p>
          <w:p>
            <w:pPr>
              <w:spacing w:before="0" w:after="0" w:line="240" w:lineRule="auto"/>
            </w:pPr>
            <w:r>
              <w:t>UG A008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619275231" name="ef39c490-8d61-11f0-8af3-477e6cb2b6a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97429340" name="ef39c490-8d61-11f0-8af3-477e6cb2b6a3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MaP-8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Vorratsraum </w:t>
            </w:r>
          </w:p>
          <w:p>
            <w:pPr>
              <w:spacing w:before="0" w:after="0" w:line="240" w:lineRule="auto"/>
            </w:pPr>
            <w:r>
              <w:t>UG A012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645023435" name="4e813f50-8d62-11f0-8af3-477e6cb2b6a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43906042" name="4e813f50-8d62-11f0-8af3-477e6cb2b6a3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MaP-9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Vorratsraum </w:t>
            </w:r>
          </w:p>
          <w:p>
            <w:pPr>
              <w:spacing w:before="0" w:after="0" w:line="240" w:lineRule="auto"/>
            </w:pPr>
            <w:r>
              <w:t>UG A012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700268084" name="0ced6a90-8d63-11f0-8af3-477e6cb2b6a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64547852" name="0ced6a90-8d63-11f0-8af3-477e6cb2b6a3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MaP-10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Heizung </w:t>
            </w:r>
          </w:p>
          <w:p>
            <w:pPr>
              <w:spacing w:before="0" w:after="0" w:line="240" w:lineRule="auto"/>
            </w:pPr>
            <w:r>
              <w:t>UG A007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098515375" name="6d8a6dc0-8d64-11f0-8af3-477e6cb2b6a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63074390" name="6d8a6dc0-8d64-11f0-8af3-477e6cb2b6a3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MaP-11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Heizung </w:t>
            </w:r>
          </w:p>
          <w:p>
            <w:pPr>
              <w:spacing w:before="0" w:after="0" w:line="240" w:lineRule="auto"/>
            </w:pPr>
            <w:r>
              <w:t>UG A007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757787976" name="a3812040-8d64-11f0-8af3-477e6cb2b6a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865393" name="a3812040-8d64-11f0-8af3-477e6cb2b6a3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MaP-12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Korridor Treppe /WC </w:t>
            </w:r>
          </w:p>
          <w:p>
            <w:pPr>
              <w:spacing w:before="0" w:after="0" w:line="240" w:lineRule="auto"/>
            </w:pPr>
            <w:r>
              <w:t>UG- EG  A008 A107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351290124" name="05a09a30-8d65-11f0-8af3-477e6cb2b6a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30719427" name="05a09a30-8d65-11f0-8af3-477e6cb2b6a3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MaP-13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WC </w:t>
            </w:r>
          </w:p>
          <w:p>
            <w:pPr>
              <w:spacing w:before="0" w:after="0" w:line="240" w:lineRule="auto"/>
            </w:pPr>
            <w:r>
              <w:t>EG A107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381351900" name="c177c2b0-8d65-11f0-8af3-477e6cb2b6a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32071489" name="c177c2b0-8d65-11f0-8af3-477e6cb2b6a3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MaP-14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</w:t>
            </w:r>
          </w:p>
        </w:tc>
        <w:tc>
          <w:p>
            <w:pPr>
              <w:spacing w:before="0" w:after="0" w:line="240" w:lineRule="auto"/>
            </w:pPr>
            <w:r>
              <w:t>Luftschutzraum </w:t>
            </w:r>
          </w:p>
          <w:p>
            <w:pPr>
              <w:spacing w:before="0" w:after="0" w:line="240" w:lineRule="auto"/>
            </w:pPr>
            <w:r>
              <w:t>UG A020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spezielle Anstrich-, Beschichtungsstoffe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855197601" name="afc78660-8d59-11f0-8af3-477e6cb2b6a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76097870" name="afc78660-8d59-11f0-8af3-477e6cb2b6a3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PCB</w:t>
            </w:r>
          </w:p>
        </w:tc>
        <w:tc>
          <w:p>
            <w:pPr>
              <w:spacing w:before="0" w:after="0" w:line="240" w:lineRule="auto"/>
            </w:pPr>
            <w:r>
              <w:t>MaP-1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</w:t>
            </w:r>
          </w:p>
        </w:tc>
        <w:tc>
          <w:p>
            <w:pPr>
              <w:spacing w:before="0" w:after="0" w:line="240" w:lineRule="auto"/>
            </w:pPr>
            <w:r>
              <w:t>Gesammtes Haus </w:t>
            </w:r>
          </w:p>
          <w:p>
            <w:pPr>
              <w:spacing w:before="0" w:after="0" w:line="240" w:lineRule="auto"/>
            </w:pPr>
            <w:r>
              <w:t>UG -DG </w:t>
            </w:r>
          </w:p>
          <w:p>
            <w:pPr>
              <w:spacing w:before="0" w:after="0" w:line="240" w:lineRule="auto"/>
            </w:pPr>
            <w:r>
              <w:t>Fallrohr </w:t>
            </w:r>
          </w:p>
        </w:tc>
        <w:tc>
          <w:p>
            <w:pPr>
              <w:spacing w:before="0" w:after="0" w:line="240" w:lineRule="auto"/>
            </w:pPr>
            <w:r>
              <w:t>Fallrohr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739296533" name="cd19ef00-8d59-11f0-8af3-477e6cb2b6a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03788563" name="cd19ef00-8d59-11f0-8af3-477e6cb2b6a3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</w:t>
            </w:r>
          </w:p>
        </w:tc>
        <w:tc>
          <w:p>
            <w:pPr>
              <w:spacing w:before="0" w:after="0" w:line="240" w:lineRule="auto"/>
            </w:pPr>
            <w:r>
              <w:t>Spielraum </w:t>
            </w:r>
          </w:p>
          <w:p>
            <w:pPr>
              <w:spacing w:before="0" w:after="0" w:line="240" w:lineRule="auto"/>
            </w:pPr>
            <w:r>
              <w:t>UG A019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(elastische) Bodenbeläge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641880185" name="0d930f80-8d5a-11f0-8af3-477e6cb2b6a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58944336" name="0d930f80-8d5a-11f0-8af3-477e6cb2b6a3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VM-4</w:t>
            </w:r>
          </w:p>
        </w:tc>
        <w:tc>
          <w:p>
            <w:pPr>
              <w:spacing w:before="0" w:after="0" w:line="240" w:lineRule="auto"/>
            </w:pPr>
            <w:r>
              <w:t>Treppenhaus / Gang </w:t>
            </w:r>
          </w:p>
          <w:p>
            <w:pPr>
              <w:spacing w:before="0" w:after="0" w:line="240" w:lineRule="auto"/>
            </w:pPr>
            <w:r>
              <w:t>UG- DG A000-A200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35944605" name="8f91f3a0-8d5c-11f0-8af3-477e6cb2b6a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68249690" name="8f91f3a0-8d5c-11f0-8af3-477e6cb2b6a3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VM-5</w:t>
            </w:r>
          </w:p>
        </w:tc>
        <w:tc>
          <w:p>
            <w:pPr>
              <w:spacing w:before="0" w:after="0" w:line="240" w:lineRule="auto"/>
            </w:pPr>
            <w:r>
              <w:t>Treppenhaus / Gang </w:t>
            </w:r>
          </w:p>
          <w:p>
            <w:pPr>
              <w:spacing w:before="0" w:after="0" w:line="240" w:lineRule="auto"/>
            </w:pPr>
            <w:r>
              <w:t>UG- DG A000-A200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368233189" name="e55c6270-8d5c-11f0-8af3-477e6cb2b6a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42593908" name="e55c6270-8d5c-11f0-8af3-477e6cb2b6a3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VM-6</w:t>
            </w:r>
          </w:p>
        </w:tc>
        <w:tc>
          <w:p>
            <w:pPr>
              <w:spacing w:before="0" w:after="0" w:line="240" w:lineRule="auto"/>
            </w:pPr>
            <w:r>
              <w:t>Treppenhaus / Gang </w:t>
            </w:r>
          </w:p>
          <w:p>
            <w:pPr>
              <w:spacing w:before="0" w:after="0" w:line="240" w:lineRule="auto"/>
            </w:pPr>
            <w:r>
              <w:t>UG- DG A000-A200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60609256" name="66003550-8d5d-11f0-8af3-477e6cb2b6a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4211262" name="66003550-8d5d-11f0-8af3-477e6cb2b6a3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VM-7</w:t>
            </w:r>
          </w:p>
        </w:tc>
        <w:tc>
          <w:p>
            <w:pPr>
              <w:spacing w:before="0" w:after="0" w:line="240" w:lineRule="auto"/>
            </w:pPr>
            <w:r>
              <w:t>WC </w:t>
            </w:r>
          </w:p>
          <w:p>
            <w:pPr>
              <w:spacing w:before="0" w:after="0" w:line="240" w:lineRule="auto"/>
            </w:pPr>
            <w:r>
              <w:t>EG A107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090364300" name="24cb28c0-8d66-11f0-8af3-477e6cb2b6a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6317286" name="24cb28c0-8d66-11f0-8af3-477e6cb2b6a3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VM-8</w:t>
            </w:r>
          </w:p>
        </w:tc>
        <w:tc>
          <w:p>
            <w:pPr>
              <w:spacing w:before="0" w:after="0" w:line="240" w:lineRule="auto"/>
            </w:pPr>
            <w:r>
              <w:t>Korridor Treppe </w:t>
            </w:r>
          </w:p>
          <w:p>
            <w:pPr>
              <w:spacing w:before="0" w:after="0" w:line="240" w:lineRule="auto"/>
            </w:pPr>
            <w:r>
              <w:t>UG A008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43694481" name="594aa490-8d66-11f0-8af3-477e6cb2b6a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38107032" name="594aa490-8d66-11f0-8af3-477e6cb2b6a3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VM-9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EG A104 A103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842118809" name="7af611a0-8d67-11f0-8af3-477e6cb2b6a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71925274" name="7af611a0-8d67-11f0-8af3-477e6cb2b6a3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VM-10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EG A104 A103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637164514" name="c8a5ce30-8d68-11f0-8af3-477e6cb2b6a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64857674" name="c8a5ce30-8d68-11f0-8af3-477e6cb2b6a3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VM-11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EG A104 A103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46715154" name="624ecfa0-8d69-11f0-8af3-477e6cb2b6a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78016950" name="624ecfa0-8d69-11f0-8af3-477e6cb2b6a3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VM-12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EG A104 A103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514962291" name="7a646e10-8d69-11f0-8af3-477e6cb2b6a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43247929" name="7a646e10-8d69-11f0-8af3-477e6cb2b6a3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VM-13</w:t>
            </w:r>
          </w:p>
        </w:tc>
        <w:tc>
          <w:p>
            <w:pPr>
              <w:spacing w:before="0" w:after="0" w:line="240" w:lineRule="auto"/>
            </w:pPr>
            <w:r>
              <w:t>Öltank </w:t>
            </w:r>
          </w:p>
          <w:p>
            <w:pPr>
              <w:spacing w:before="0" w:after="0" w:line="240" w:lineRule="auto"/>
            </w:pPr>
            <w:r>
              <w:t>UG A015</w:t>
            </w:r>
          </w:p>
          <w:p>
            <w:pPr>
              <w:spacing w:before="0" w:after="0" w:line="240" w:lineRule="auto"/>
            </w:pPr>
            <w:r>
              <w:t>Öltank </w:t>
            </w:r>
          </w:p>
        </w:tc>
        <w:tc>
          <w:p>
            <w:pPr>
              <w:spacing w:before="0" w:after="0" w:line="240" w:lineRule="auto"/>
            </w:pPr>
            <w:r>
              <w:t>Öltank </w:t>
            </w:r>
          </w:p>
        </w:tc>
        <w:tc>
          <w:p>
            <w:pPr>
              <w:spacing w:before="0" w:after="0" w:line="240" w:lineRule="auto"/>
            </w:pPr>
            <w:r>
              <w:t>Flachdichtung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451255113" name="d4bcb880-8d60-11f0-8af3-477e6cb2b6a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15587358" name="d4bcb880-8d60-11f0-8af3-477e6cb2b6a3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VM-14</w:t>
            </w:r>
          </w:p>
        </w:tc>
        <w:tc>
          <w:p>
            <w:pPr>
              <w:spacing w:before="0" w:after="0" w:line="240" w:lineRule="auto"/>
            </w:pPr>
            <w:r>
              <w:t>Sitzungszimmer 4 </w:t>
            </w:r>
          </w:p>
          <w:p>
            <w:pPr>
              <w:spacing w:before="0" w:after="0" w:line="240" w:lineRule="auto"/>
            </w:pPr>
            <w:r>
              <w:t>EG A123 A 125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Klebstoffe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968999145" name="337b96c0-8d6b-11f0-8af3-477e6cb2b6a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6967145" name="337b96c0-8d6b-11f0-8af3-477e6cb2b6a3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VM-15</w:t>
            </w:r>
          </w:p>
        </w:tc>
        <w:tc>
          <w:p>
            <w:pPr>
              <w:spacing w:before="0" w:after="0" w:line="240" w:lineRule="auto"/>
            </w:pPr>
            <w:r>
              <w:t>Sitzungszimmer 4 </w:t>
            </w:r>
          </w:p>
          <w:p>
            <w:pPr>
              <w:spacing w:before="0" w:after="0" w:line="240" w:lineRule="auto"/>
            </w:pPr>
            <w:r>
              <w:t>EG A123 A 125</w:t>
            </w:r>
          </w:p>
          <w:p>
            <w:pPr>
              <w:spacing w:before="0" w:after="0" w:line="240" w:lineRule="auto"/>
            </w:pPr>
            <w:r>
              <w:t>Waschbecken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008819819" name="cee81a20-8d6b-11f0-8af3-477e6cb2b6a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76029978" name="cee81a20-8d6b-11f0-8af3-477e6cb2b6a3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VM-16</w:t>
            </w:r>
          </w:p>
        </w:tc>
        <w:tc>
          <w:p>
            <w:pPr>
              <w:spacing w:before="0" w:after="0" w:line="240" w:lineRule="auto"/>
            </w:pPr>
            <w:r>
              <w:t>Werkstatt </w:t>
            </w:r>
          </w:p>
          <w:p>
            <w:pPr>
              <w:spacing w:before="0" w:after="0" w:line="240" w:lineRule="auto"/>
            </w:pPr>
            <w:r>
              <w:t>EG A 124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069493472" name="79152a60-8d6c-11f0-8af3-477e6cb2b6a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31357107" name="79152a60-8d6c-11f0-8af3-477e6cb2b6a3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VM-17</w:t>
            </w:r>
          </w:p>
        </w:tc>
        <w:tc>
          <w:p>
            <w:pPr>
              <w:spacing w:before="0" w:after="0" w:line="240" w:lineRule="auto"/>
            </w:pPr>
            <w:r>
              <w:t>Werkstatt </w:t>
            </w:r>
          </w:p>
          <w:p>
            <w:pPr>
              <w:spacing w:before="0" w:after="0" w:line="240" w:lineRule="auto"/>
            </w:pPr>
            <w:r>
              <w:t>EG A 124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731365173" name="89d83e00-8d6c-11f0-8af3-477e6cb2b6a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55385637" name="89d83e00-8d6c-11f0-8af3-477e6cb2b6a3.jpg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VM-18</w:t>
            </w:r>
          </w:p>
        </w:tc>
        <w:tc>
          <w:p>
            <w:pPr>
              <w:spacing w:before="0" w:after="0" w:line="240" w:lineRule="auto"/>
            </w:pPr>
            <w:r>
              <w:t>Korridor </w:t>
            </w:r>
          </w:p>
          <w:p>
            <w:pPr>
              <w:spacing w:before="0" w:after="0" w:line="240" w:lineRule="auto"/>
            </w:pPr>
            <w:r>
              <w:t>EG A111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418850019" name="6c7bf4e0-8d6d-11f0-8af3-477e6cb2b6a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60347045" name="6c7bf4e0-8d6d-11f0-8af3-477e6cb2b6a3.jpg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VM-19</w:t>
            </w:r>
          </w:p>
        </w:tc>
        <w:tc>
          <w:p>
            <w:pPr>
              <w:spacing w:before="0" w:after="0" w:line="240" w:lineRule="auto"/>
            </w:pPr>
            <w:r>
              <w:t>Korridor </w:t>
            </w:r>
          </w:p>
          <w:p>
            <w:pPr>
              <w:spacing w:before="0" w:after="0" w:line="240" w:lineRule="auto"/>
            </w:pPr>
            <w:r>
              <w:t>EG A111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851339719" name="54884b70-8d6f-11f0-8af3-477e6cb2b6a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38227412" name="54884b70-8d6f-11f0-8af3-477e6cb2b6a3.jpg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VM-20</w:t>
            </w:r>
          </w:p>
        </w:tc>
        <w:tc>
          <w:p>
            <w:pPr>
              <w:spacing w:before="0" w:after="0" w:line="240" w:lineRule="auto"/>
            </w:pPr>
            <w:r>
              <w:t>Begegnungsraum </w:t>
            </w:r>
          </w:p>
          <w:p>
            <w:pPr>
              <w:spacing w:before="0" w:after="0" w:line="240" w:lineRule="auto"/>
            </w:pPr>
            <w:r>
              <w:t>EG A118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90779288" name="dd8e1d50-8d6f-11f0-8af3-477e6cb2b6a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10963702" name="dd8e1d50-8d6f-11f0-8af3-477e6cb2b6a3.jpg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VM-21</w:t>
            </w:r>
          </w:p>
        </w:tc>
        <w:tc>
          <w:p>
            <w:pPr>
              <w:spacing w:before="0" w:after="0" w:line="240" w:lineRule="auto"/>
            </w:pPr>
            <w:r>
              <w:t>Begegnungsraum </w:t>
            </w:r>
          </w:p>
          <w:p>
            <w:pPr>
              <w:spacing w:before="0" w:after="0" w:line="240" w:lineRule="auto"/>
            </w:pPr>
            <w:r>
              <w:t>EG A118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617815697" name="3f810900-8d70-11f0-8af3-477e6cb2b6a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31031776" name="3f810900-8d70-11f0-8af3-477e6cb2b6a3.jpg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VM-22</w:t>
            </w:r>
          </w:p>
        </w:tc>
        <w:tc>
          <w:p>
            <w:pPr>
              <w:spacing w:before="0" w:after="0" w:line="240" w:lineRule="auto"/>
            </w:pPr>
            <w:r>
              <w:t>Korridor alle Nebenräume </w:t>
            </w:r>
          </w:p>
          <w:p>
            <w:pPr>
              <w:spacing w:before="0" w:after="0" w:line="240" w:lineRule="auto"/>
            </w:pPr>
            <w:r>
              <w:t>EG A111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840635129" name="10188a70-8d71-11f0-8af3-477e6cb2b6a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2629668" name="10188a70-8d71-11f0-8af3-477e6cb2b6a3.jpg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VM-23</w:t>
            </w:r>
          </w:p>
        </w:tc>
        <w:tc>
          <w:p>
            <w:pPr>
              <w:spacing w:before="0" w:after="0" w:line="240" w:lineRule="auto"/>
            </w:pPr>
            <w:r>
              <w:t>Korridor Treppe </w:t>
            </w:r>
          </w:p>
          <w:p>
            <w:pPr>
              <w:spacing w:before="0" w:after="0" w:line="240" w:lineRule="auto"/>
            </w:pPr>
            <w:r>
              <w:t>EG- DG A106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133483114" name="7e28f680-8d71-11f0-8af3-477e6cb2b6a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46253523" name="7e28f680-8d71-11f0-8af3-477e6cb2b6a3.jpg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VM-24</w:t>
            </w:r>
          </w:p>
        </w:tc>
        <w:tc>
          <w:p>
            <w:pPr>
              <w:spacing w:before="0" w:after="0" w:line="240" w:lineRule="auto"/>
            </w:pPr>
            <w:r>
              <w:t>Korridor Treppe </w:t>
            </w:r>
          </w:p>
          <w:p>
            <w:pPr>
              <w:spacing w:before="0" w:after="0" w:line="240" w:lineRule="auto"/>
            </w:pPr>
            <w:r>
              <w:t>EG- DG A106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327748029" name="7ab732e0-8d72-11f0-8af3-477e6cb2b6a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21854636" name="7ab732e0-8d72-11f0-8af3-477e6cb2b6a3.jpg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VM-25</w:t>
            </w:r>
          </w:p>
        </w:tc>
        <w:tc>
          <w:p>
            <w:pPr>
              <w:spacing w:before="0" w:after="0" w:line="240" w:lineRule="auto"/>
            </w:pPr>
            <w:r>
              <w:t>WC / Dusche </w:t>
            </w:r>
          </w:p>
          <w:p>
            <w:pPr>
              <w:spacing w:before="0" w:after="0" w:line="240" w:lineRule="auto"/>
            </w:pPr>
            <w:r>
              <w:t>1.OG + DG A 212 A310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984745407" name="edd47f80-8d72-11f0-8af3-477e6cb2b6a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92327755" name="edd47f80-8d72-11f0-8af3-477e6cb2b6a3.jpg"/>
                          <pic:cNvPicPr/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VM-26</w:t>
            </w:r>
          </w:p>
        </w:tc>
        <w:tc>
          <w:p>
            <w:pPr>
              <w:spacing w:before="0" w:after="0" w:line="240" w:lineRule="auto"/>
            </w:pPr>
            <w:r>
              <w:t>WC / Dusche </w:t>
            </w:r>
          </w:p>
          <w:p>
            <w:pPr>
              <w:spacing w:before="0" w:after="0" w:line="240" w:lineRule="auto"/>
            </w:pPr>
            <w:r>
              <w:t>1.OG + DG A 212 A310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605374165" name="b7513280-8d74-11f0-8af3-477e6cb2b6a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8904166" name="b7513280-8d74-11f0-8af3-477e6cb2b6a3.jpg"/>
                          <pic:cNvPicPr/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VM-27</w:t>
            </w:r>
          </w:p>
        </w:tc>
        <w:tc>
          <w:p>
            <w:pPr>
              <w:spacing w:before="0" w:after="0" w:line="240" w:lineRule="auto"/>
            </w:pPr>
            <w:r>
              <w:t>WC / Dusche </w:t>
            </w:r>
          </w:p>
          <w:p>
            <w:pPr>
              <w:spacing w:before="0" w:after="0" w:line="240" w:lineRule="auto"/>
            </w:pPr>
            <w:r>
              <w:t>1.OG + DG A 212 A310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788544232" name="cac116a0-8d74-11f0-8af3-477e6cb2b6a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75493870" name="cac116a0-8d74-11f0-8af3-477e6cb2b6a3.jpg"/>
                          <pic:cNvPicPr/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VM-28</w:t>
            </w:r>
          </w:p>
        </w:tc>
        <w:tc>
          <w:p>
            <w:pPr>
              <w:spacing w:before="0" w:after="0" w:line="240" w:lineRule="auto"/>
            </w:pPr>
            <w:r>
              <w:t>WC / Dusche </w:t>
            </w:r>
          </w:p>
          <w:p>
            <w:pPr>
              <w:spacing w:before="0" w:after="0" w:line="240" w:lineRule="auto"/>
            </w:pPr>
            <w:r>
              <w:t>1.OG + DG A 212 A310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557248018" name="ed579c70-8d74-11f0-8af3-477e6cb2b6a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07926394" name="ed579c70-8d74-11f0-8af3-477e6cb2b6a3.jpg"/>
                          <pic:cNvPicPr/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VM-29</w:t>
            </w:r>
          </w:p>
        </w:tc>
        <w:tc>
          <w:p>
            <w:pPr>
              <w:spacing w:before="0" w:after="0" w:line="240" w:lineRule="auto"/>
            </w:pPr>
            <w:r>
              <w:t>Zimmer 1</w:t>
            </w:r>
          </w:p>
          <w:p>
            <w:pPr>
              <w:spacing w:before="0" w:after="0" w:line="240" w:lineRule="auto"/>
            </w:pPr>
            <w:r>
              <w:t>1. OG A230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860149654" name="2e7d4940-8d78-11f0-8af3-477e6cb2b6a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25626347" name="2e7d4940-8d78-11f0-8af3-477e6cb2b6a3.jpg"/>
                          <pic:cNvPicPr/>
                        </pic:nvPicPr>
                        <pic:blipFill>
                          <a:blip r:embed="rId4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VM-30</w:t>
            </w:r>
          </w:p>
        </w:tc>
        <w:tc>
          <w:p>
            <w:pPr>
              <w:spacing w:before="0" w:after="0" w:line="240" w:lineRule="auto"/>
            </w:pPr>
            <w:r>
              <w:t>alle Zimmer  / Gang </w:t>
            </w:r>
          </w:p>
          <w:p>
            <w:pPr>
              <w:spacing w:before="0" w:after="0" w:line="240" w:lineRule="auto"/>
            </w:pPr>
            <w:r>
              <w:t>1. OG WG1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Klebstoffe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808470755" name="ac55ee30-8d78-11f0-8af3-477e6cb2b6a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32519427" name="ac55ee30-8d78-11f0-8af3-477e6cb2b6a3.jpg"/>
                          <pic:cNvPicPr/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VM-31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DG A330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594826089" name="220b7c70-8d7a-11f0-8af3-477e6cb2b6a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68635688" name="220b7c70-8d7a-11f0-8af3-477e6cb2b6a3.jpg"/>
                          <pic:cNvPicPr/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VM-32</w:t>
            </w:r>
          </w:p>
        </w:tc>
        <w:tc>
          <w:p>
            <w:pPr>
              <w:spacing w:before="0" w:after="0" w:line="240" w:lineRule="auto"/>
            </w:pPr>
            <w:r>
              <w:t>Dusche / WC </w:t>
            </w:r>
          </w:p>
          <w:p>
            <w:pPr>
              <w:spacing w:before="0" w:after="0" w:line="240" w:lineRule="auto"/>
            </w:pPr>
            <w:r>
              <w:t>DG A330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054329916" name="3d5802f0-8d7a-11f0-8af3-477e6cb2b6a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45607998" name="3d5802f0-8d7a-11f0-8af3-477e6cb2b6a3.jpg"/>
                          <pic:cNvPicPr/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VM-33</w:t>
            </w:r>
          </w:p>
        </w:tc>
        <w:tc>
          <w:p>
            <w:pPr>
              <w:spacing w:before="0" w:after="0" w:line="240" w:lineRule="auto"/>
            </w:pPr>
            <w:r>
              <w:t>Zimmer / Küche </w:t>
            </w:r>
          </w:p>
          <w:p>
            <w:pPr>
              <w:spacing w:before="0" w:after="0" w:line="240" w:lineRule="auto"/>
            </w:pPr>
            <w:r>
              <w:t>DG A330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867955614" name="5afc5c20-8d7a-11f0-8af3-477e6cb2b6a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14278158" name="5afc5c20-8d7a-11f0-8af3-477e6cb2b6a3.jpg"/>
                          <pic:cNvPicPr/>
                        </pic:nvPicPr>
                        <pic:blipFill>
                          <a:blip r:embed="rId4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MaP-40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VM-34</w:t>
            </w:r>
          </w:p>
        </w:tc>
        <w:tc>
          <w:p>
            <w:pPr>
              <w:spacing w:before="0" w:after="0" w:line="240" w:lineRule="auto"/>
            </w:pPr>
            <w:r>
              <w:t>Lüftungsraum / Lagerraum </w:t>
            </w:r>
          </w:p>
          <w:p>
            <w:pPr>
              <w:spacing w:before="0" w:after="0" w:line="240" w:lineRule="auto"/>
            </w:pPr>
            <w:r>
              <w:t>UG A006 - A005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747451027" name="4d11bbb0-8d60-11f0-8af3-477e6cb2b6a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63165806" name="4d11bbb0-8d60-11f0-8af3-477e6cb2b6a3.jpg"/>
                          <pic:cNvPicPr/>
                        </pic:nvPicPr>
                        <pic:blipFill>
                          <a:blip r:embed="rId4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/>
        <w:tc>
          <w:p>
            <w:pPr>
              <w:spacing w:before="0" w:after="0" w:line="240" w:lineRule="auto"/>
            </w:pPr>
            <w:r>
              <w:t>MaP-6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</w:tbl>
    <w:sectPr>
      <w:headerReference w:type="default" r:id="rId3"/>
      <w:footerReference w:type="default" r:id="rId46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w14="http://schemas.microsoft.com/office/word/2010/wordml" xmlns:r="http://schemas.openxmlformats.org/officeDocument/2006/relationships" xmlns:a="http://schemas.openxmlformats.org/drawingml/2006/main" xmlns:a14="http://schemas.microsoft.com/office/drawing/2010/main" xmlns:wp="http://schemas.openxmlformats.org/drawingml/2006/wordprocessingDrawing" xmlns:wp14="http://schemas.microsoft.com/office/word/2010/wordprocessingDrawing" xmlns:m="http://schemas.openxmlformats.org/officeDocument/2006/math" xmlns:w15="http://schemas.microsoft.com/office/word/2012/wordml" xmlns:mc="http://schemas.openxmlformats.org/markup-compatibility/2006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w14="http://schemas.microsoft.com/office/word/2010/wordml" xmlns:r="http://schemas.openxmlformats.org/officeDocument/2006/relationships" xmlns:a="http://schemas.openxmlformats.org/drawingml/2006/main" xmlns:a14="http://schemas.microsoft.com/office/drawing/2010/main" xmlns:wp="http://schemas.openxmlformats.org/drawingml/2006/wordprocessingDrawing" xmlns:wp14="http://schemas.microsoft.com/office/word/2010/wordprocessingDrawing" xmlns:m="http://schemas.openxmlformats.org/officeDocument/2006/math" xmlns:w15="http://schemas.microsoft.com/office/word/2012/wordml" xmlns:mc="http://schemas.openxmlformats.org/markup-compatibility/2006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Kinder und Jugendhaus  Paradis 18, 932 Mettmenstetten</w:t>
          </w:r>
        </w:p>
        <w:p>
          <w:pPr>
            <w:spacing w:before="0" w:after="0"/>
          </w:pPr>
          <w:r>
            <w:t>478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Schadstoffkataster nach VDI 6202 Bl.1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w14="http://schemas.microsoft.com/office/word/2010/wordml" xmlns:r="http://schemas.openxmlformats.org/officeDocument/2006/relationships" xmlns:a="http://schemas.openxmlformats.org/drawingml/2006/main" xmlns:a14="http://schemas.microsoft.com/office/drawing/2010/main" xmlns:wp="http://schemas.openxmlformats.org/drawingml/2006/wordprocessingDrawing" xmlns:wp14="http://schemas.microsoft.com/office/word/2010/wordprocessingDrawing" xmlns:m="http://schemas.openxmlformats.org/officeDocument/2006/math" xmlns:w15="http://schemas.microsoft.com/office/word/2012/wordml" xmlns:mc="http://schemas.openxmlformats.org/markup-compatibility/2006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w14="http://schemas.microsoft.com/office/word/2010/wordml" xmlns:r="http://schemas.openxmlformats.org/officeDocument/2006/relationships" xmlns:a="http://schemas.openxmlformats.org/drawingml/2006/main" xmlns:a14="http://schemas.microsoft.com/office/drawing/2010/main" xmlns:wp="http://schemas.openxmlformats.org/drawingml/2006/wordprocessingDrawing" xmlns:wp14="http://schemas.microsoft.com/office/word/2010/wordprocessingDrawing" xmlns:m="http://schemas.openxmlformats.org/officeDocument/2006/math" xmlns:w15="http://schemas.microsoft.com/office/word/2012/wordml" xmlns:mc="http://schemas.openxmlformats.org/markup-compatibility/2006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media/document_image_rId27.jpeg" Type="http://schemas.openxmlformats.org/officeDocument/2006/relationships/image" Id="rId27"/>
    <Relationship Target="media/document_image_rId28.jpeg" Type="http://schemas.openxmlformats.org/officeDocument/2006/relationships/image" Id="rId28"/>
    <Relationship Target="media/document_image_rId29.jpeg" Type="http://schemas.openxmlformats.org/officeDocument/2006/relationships/image" Id="rId29"/>
    <Relationship Target="media/document_image_rId30.jpeg" Type="http://schemas.openxmlformats.org/officeDocument/2006/relationships/image" Id="rId30"/>
    <Relationship Target="media/document_image_rId31.jpeg" Type="http://schemas.openxmlformats.org/officeDocument/2006/relationships/image" Id="rId31"/>
    <Relationship Target="media/document_image_rId32.jpeg" Type="http://schemas.openxmlformats.org/officeDocument/2006/relationships/image" Id="rId32"/>
    <Relationship Target="media/document_image_rId33.jpeg" Type="http://schemas.openxmlformats.org/officeDocument/2006/relationships/image" Id="rId33"/>
    <Relationship Target="media/document_image_rId34.jpeg" Type="http://schemas.openxmlformats.org/officeDocument/2006/relationships/image" Id="rId34"/>
    <Relationship Target="media/document_image_rId35.jpeg" Type="http://schemas.openxmlformats.org/officeDocument/2006/relationships/image" Id="rId35"/>
    <Relationship Target="media/document_image_rId36.jpeg" Type="http://schemas.openxmlformats.org/officeDocument/2006/relationships/image" Id="rId36"/>
    <Relationship Target="media/document_image_rId37.jpeg" Type="http://schemas.openxmlformats.org/officeDocument/2006/relationships/image" Id="rId37"/>
    <Relationship Target="media/document_image_rId38.jpeg" Type="http://schemas.openxmlformats.org/officeDocument/2006/relationships/image" Id="rId38"/>
    <Relationship Target="media/document_image_rId39.jpeg" Type="http://schemas.openxmlformats.org/officeDocument/2006/relationships/image" Id="rId39"/>
    <Relationship Target="media/document_image_rId40.jpeg" Type="http://schemas.openxmlformats.org/officeDocument/2006/relationships/image" Id="rId40"/>
    <Relationship Target="media/document_image_rId41.jpeg" Type="http://schemas.openxmlformats.org/officeDocument/2006/relationships/image" Id="rId41"/>
    <Relationship Target="media/document_image_rId42.jpeg" Type="http://schemas.openxmlformats.org/officeDocument/2006/relationships/image" Id="rId42"/>
    <Relationship Target="media/document_image_rId43.jpeg" Type="http://schemas.openxmlformats.org/officeDocument/2006/relationships/image" Id="rId43"/>
    <Relationship Target="media/document_image_rId44.jpeg" Type="http://schemas.openxmlformats.org/officeDocument/2006/relationships/image" Id="rId44"/>
    <Relationship Target="media/document_image_rId45.jpeg" Type="http://schemas.openxmlformats.org/officeDocument/2006/relationships/image" Id="rId45"/>
    <Relationship Target="footer.xml" Type="http://schemas.openxmlformats.org/officeDocument/2006/relationships/footer" Id="rId46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